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D89" w:rsidRPr="00F70EAF" w:rsidRDefault="00285D89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sz w:val="21"/>
          <w:szCs w:val="21"/>
        </w:rPr>
      </w:pPr>
    </w:p>
    <w:p w:rsidR="00285D89" w:rsidRPr="00F70EAF" w:rsidRDefault="00285D89" w:rsidP="00285D89">
      <w:pPr>
        <w:rPr>
          <w:rFonts w:ascii="Corbel" w:hAnsi="Corbel"/>
          <w:sz w:val="21"/>
          <w:szCs w:val="21"/>
        </w:rPr>
      </w:pPr>
    </w:p>
    <w:p w:rsidR="00381DDD" w:rsidRDefault="00381DDD" w:rsidP="00285D89">
      <w:pPr>
        <w:rPr>
          <w:rFonts w:ascii="Corbel" w:eastAsia="Calibri" w:hAnsi="Corbel" w:cs="Corbel"/>
          <w:b/>
          <w:bCs/>
          <w:sz w:val="32"/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7F3EC28" wp14:editId="33B76BC3">
            <wp:simplePos x="0" y="0"/>
            <wp:positionH relativeFrom="margin">
              <wp:posOffset>-14605</wp:posOffset>
            </wp:positionH>
            <wp:positionV relativeFrom="page">
              <wp:posOffset>1240790</wp:posOffset>
            </wp:positionV>
            <wp:extent cx="2004695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463" y="21357"/>
                <wp:lineTo x="2874" y="15533"/>
                <wp:lineTo x="21347" y="9222"/>
                <wp:lineTo x="21347" y="485"/>
                <wp:lineTo x="17857" y="0"/>
                <wp:lineTo x="0" y="0"/>
              </wp:wrapPolygon>
            </wp:wrapTight>
            <wp:docPr id="2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81DDD" w:rsidRDefault="00381DDD" w:rsidP="00285D89">
      <w:pPr>
        <w:rPr>
          <w:rFonts w:ascii="Corbel" w:eastAsia="Calibri" w:hAnsi="Corbel" w:cs="Corbel"/>
          <w:b/>
          <w:bCs/>
          <w:sz w:val="32"/>
          <w:szCs w:val="21"/>
        </w:rPr>
      </w:pPr>
    </w:p>
    <w:p w:rsidR="00381DDD" w:rsidRDefault="00381DDD" w:rsidP="00285D89">
      <w:pPr>
        <w:rPr>
          <w:rFonts w:ascii="Corbel" w:eastAsia="Calibri" w:hAnsi="Corbel" w:cs="Corbel"/>
          <w:b/>
          <w:bCs/>
          <w:sz w:val="32"/>
          <w:szCs w:val="21"/>
        </w:rPr>
      </w:pPr>
    </w:p>
    <w:p w:rsidR="00381DDD" w:rsidRDefault="00381DDD" w:rsidP="00285D89">
      <w:pPr>
        <w:rPr>
          <w:rFonts w:ascii="Corbel" w:eastAsia="Calibri" w:hAnsi="Corbel" w:cs="Corbel"/>
          <w:b/>
          <w:bCs/>
          <w:sz w:val="32"/>
          <w:szCs w:val="21"/>
        </w:rPr>
      </w:pPr>
      <w:bookmarkStart w:id="0" w:name="_GoBack"/>
      <w:bookmarkEnd w:id="0"/>
    </w:p>
    <w:p w:rsidR="00381DDD" w:rsidRDefault="00381DDD" w:rsidP="00285D89">
      <w:pPr>
        <w:rPr>
          <w:rFonts w:ascii="Corbel" w:eastAsia="Calibri" w:hAnsi="Corbel" w:cs="Corbel"/>
          <w:b/>
          <w:bCs/>
          <w:sz w:val="32"/>
          <w:szCs w:val="21"/>
        </w:rPr>
      </w:pPr>
    </w:p>
    <w:p w:rsidR="00285D89" w:rsidRPr="00F70EAF" w:rsidRDefault="00285D89" w:rsidP="00285D89">
      <w:pPr>
        <w:rPr>
          <w:rFonts w:ascii="Corbel" w:eastAsia="Calibri" w:hAnsi="Corbel" w:cs="Corbel"/>
          <w:b/>
          <w:bCs/>
          <w:sz w:val="21"/>
          <w:szCs w:val="21"/>
        </w:rPr>
      </w:pPr>
      <w:r w:rsidRPr="00F70EAF">
        <w:rPr>
          <w:rFonts w:ascii="Corbel" w:eastAsia="Calibri" w:hAnsi="Corbel" w:cs="Corbel"/>
          <w:b/>
          <w:bCs/>
          <w:sz w:val="32"/>
          <w:szCs w:val="21"/>
        </w:rPr>
        <w:t xml:space="preserve">Programma van Eisen - </w:t>
      </w:r>
      <w:r>
        <w:rPr>
          <w:rFonts w:ascii="Corbel" w:eastAsia="Calibri" w:hAnsi="Corbel" w:cs="Corbel"/>
          <w:b/>
          <w:bCs/>
          <w:sz w:val="32"/>
          <w:szCs w:val="21"/>
        </w:rPr>
        <w:t>Arenagebied</w:t>
      </w:r>
    </w:p>
    <w:p w:rsidR="00285D89" w:rsidRPr="00F70EAF" w:rsidRDefault="00285D89" w:rsidP="00285D89">
      <w:pPr>
        <w:rPr>
          <w:rFonts w:ascii="Corbel" w:eastAsia="Calibri" w:hAnsi="Corbel" w:cs="Corbel"/>
          <w:bCs/>
          <w:sz w:val="21"/>
          <w:szCs w:val="21"/>
        </w:rPr>
      </w:pPr>
    </w:p>
    <w:p w:rsidR="00285D89" w:rsidRPr="00F70EAF" w:rsidRDefault="00AF2716" w:rsidP="00285D89">
      <w:pPr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 xml:space="preserve">Als bijlagen zijn toegevoegd: </w:t>
      </w:r>
    </w:p>
    <w:p w:rsidR="00DE6CCF" w:rsidRDefault="00285D89" w:rsidP="00DE6CCF">
      <w:pPr>
        <w:pStyle w:val="Lijstalinea"/>
        <w:numPr>
          <w:ilvl w:val="0"/>
          <w:numId w:val="28"/>
        </w:num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de locatie</w:t>
      </w:r>
      <w:r>
        <w:rPr>
          <w:rFonts w:ascii="Corbel" w:eastAsia="Calibri" w:hAnsi="Corbel" w:cs="Corbel"/>
          <w:bCs/>
          <w:sz w:val="21"/>
          <w:szCs w:val="21"/>
        </w:rPr>
        <w:t>s</w:t>
      </w:r>
      <w:r w:rsidR="00A90F3D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AA32FF">
        <w:rPr>
          <w:rFonts w:ascii="Corbel" w:eastAsia="Calibri" w:hAnsi="Corbel" w:cs="Corbel"/>
          <w:bCs/>
          <w:sz w:val="21"/>
          <w:szCs w:val="21"/>
        </w:rPr>
        <w:t xml:space="preserve">bestaande </w:t>
      </w:r>
      <w:r w:rsidR="00A90F3D">
        <w:rPr>
          <w:rFonts w:ascii="Corbel" w:eastAsia="Calibri" w:hAnsi="Corbel" w:cs="Corbel"/>
          <w:bCs/>
          <w:sz w:val="21"/>
          <w:szCs w:val="21"/>
        </w:rPr>
        <w:t>afvalbakken arenagebied</w:t>
      </w:r>
      <w:r w:rsidR="00AF2716">
        <w:rPr>
          <w:rFonts w:ascii="Corbel" w:eastAsia="Calibri" w:hAnsi="Corbel" w:cs="Corbel"/>
          <w:bCs/>
          <w:sz w:val="21"/>
          <w:szCs w:val="21"/>
        </w:rPr>
        <w:t>;</w:t>
      </w:r>
    </w:p>
    <w:p w:rsidR="00A90F3D" w:rsidRPr="00DE6CCF" w:rsidRDefault="00A90F3D" w:rsidP="00DE6CCF">
      <w:pPr>
        <w:pStyle w:val="Lijstalinea"/>
        <w:numPr>
          <w:ilvl w:val="0"/>
          <w:numId w:val="28"/>
        </w:numPr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locatie schoonmaakgebied;</w:t>
      </w:r>
    </w:p>
    <w:p w:rsidR="00285D89" w:rsidRDefault="00285D89" w:rsidP="00285D89">
      <w:pPr>
        <w:pStyle w:val="Lijstalinea"/>
        <w:numPr>
          <w:ilvl w:val="0"/>
          <w:numId w:val="28"/>
        </w:num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specifieke </w:t>
      </w:r>
      <w:r w:rsidR="00D3634A">
        <w:rPr>
          <w:rFonts w:ascii="Corbel" w:eastAsia="Calibri" w:hAnsi="Corbel" w:cs="Corbel"/>
          <w:bCs/>
          <w:sz w:val="21"/>
          <w:szCs w:val="21"/>
        </w:rPr>
        <w:t>eisen</w:t>
      </w:r>
      <w:r w:rsidR="00AF2716">
        <w:rPr>
          <w:rFonts w:ascii="Corbel" w:eastAsia="Calibri" w:hAnsi="Corbel" w:cs="Corbel"/>
          <w:bCs/>
          <w:sz w:val="21"/>
          <w:szCs w:val="21"/>
        </w:rPr>
        <w:t xml:space="preserve"> en details over de schoonmaak; en</w:t>
      </w:r>
    </w:p>
    <w:p w:rsidR="00AF2716" w:rsidRPr="00F70EAF" w:rsidRDefault="00AF2716" w:rsidP="00285D89">
      <w:pPr>
        <w:pStyle w:val="Lijstalinea"/>
        <w:numPr>
          <w:ilvl w:val="0"/>
          <w:numId w:val="28"/>
        </w:numPr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hoeveelhedenstaat.</w:t>
      </w:r>
    </w:p>
    <w:p w:rsidR="00285D89" w:rsidRPr="00F70EAF" w:rsidRDefault="00285D89" w:rsidP="00285D89">
      <w:pPr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De in de bijlage vermelde eisen prefereren boven onderstaande algemene eisen.  </w:t>
      </w:r>
    </w:p>
    <w:p w:rsidR="00285D89" w:rsidRDefault="00285D89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</w:rPr>
      </w:pPr>
    </w:p>
    <w:p w:rsidR="00D25C2F" w:rsidRPr="00F70EAF" w:rsidRDefault="00D25C2F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</w:rPr>
      </w:pPr>
    </w:p>
    <w:p w:rsidR="00285D89" w:rsidRPr="00F70EAF" w:rsidRDefault="007836BA" w:rsidP="00285D89">
      <w:pPr>
        <w:pStyle w:val="Lijstalinea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rbel" w:eastAsia="Calibri" w:hAnsi="Corbel" w:cs="Corbel"/>
          <w:b/>
          <w:bCs/>
          <w:szCs w:val="21"/>
          <w:u w:val="single"/>
        </w:rPr>
      </w:pPr>
      <w:r>
        <w:rPr>
          <w:rFonts w:ascii="Corbel" w:eastAsia="Calibri" w:hAnsi="Corbel" w:cs="Corbel"/>
          <w:b/>
          <w:bCs/>
          <w:szCs w:val="21"/>
          <w:u w:val="single"/>
        </w:rPr>
        <w:t>Evenementen</w:t>
      </w:r>
    </w:p>
    <w:p w:rsidR="00285D89" w:rsidRPr="00EE58A6" w:rsidRDefault="00EE58A6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EE58A6">
        <w:rPr>
          <w:rFonts w:ascii="Corbel" w:hAnsi="Corbel"/>
          <w:sz w:val="21"/>
          <w:szCs w:val="21"/>
        </w:rPr>
        <w:t>De data en tijden in het P</w:t>
      </w:r>
      <w:r>
        <w:rPr>
          <w:rFonts w:ascii="Corbel" w:hAnsi="Corbel"/>
          <w:sz w:val="21"/>
          <w:szCs w:val="21"/>
        </w:rPr>
        <w:t xml:space="preserve">rogramma </w:t>
      </w:r>
      <w:r w:rsidRPr="00EE58A6">
        <w:rPr>
          <w:rFonts w:ascii="Corbel" w:hAnsi="Corbel"/>
          <w:sz w:val="21"/>
          <w:szCs w:val="21"/>
        </w:rPr>
        <w:t>v</w:t>
      </w:r>
      <w:r>
        <w:rPr>
          <w:rFonts w:ascii="Corbel" w:hAnsi="Corbel"/>
          <w:sz w:val="21"/>
          <w:szCs w:val="21"/>
        </w:rPr>
        <w:t xml:space="preserve">an </w:t>
      </w:r>
      <w:r w:rsidRPr="00EE58A6">
        <w:rPr>
          <w:rFonts w:ascii="Corbel" w:hAnsi="Corbel"/>
          <w:sz w:val="21"/>
          <w:szCs w:val="21"/>
        </w:rPr>
        <w:t>E</w:t>
      </w:r>
      <w:r>
        <w:rPr>
          <w:rFonts w:ascii="Corbel" w:hAnsi="Corbel"/>
          <w:sz w:val="21"/>
          <w:szCs w:val="21"/>
        </w:rPr>
        <w:t>isen</w:t>
      </w:r>
      <w:r w:rsidRPr="00EE58A6">
        <w:rPr>
          <w:rFonts w:ascii="Corbel" w:hAnsi="Corbel"/>
          <w:sz w:val="21"/>
          <w:szCs w:val="21"/>
        </w:rPr>
        <w:t xml:space="preserve"> kunnen per jaar wijzigen. Minimaal 1 maand voorafgaand aan het evenement worden de definitieve data en tijden doorgegeven aan de Opdrachtnemer.</w:t>
      </w:r>
    </w:p>
    <w:p w:rsidR="00AA32FF" w:rsidRPr="00F70EAF" w:rsidRDefault="00AA32FF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285D89" w:rsidRDefault="00285D89" w:rsidP="00285D89">
      <w:pPr>
        <w:pStyle w:val="Lijstalinea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Reiniging</w:t>
      </w:r>
      <w:r w:rsidR="00BA3032">
        <w:rPr>
          <w:rFonts w:ascii="Corbel" w:eastAsia="Calibri" w:hAnsi="Corbel" w:cs="Corbel"/>
          <w:bCs/>
          <w:sz w:val="21"/>
          <w:szCs w:val="21"/>
        </w:rPr>
        <w:t xml:space="preserve"> schoonmaakgebied</w:t>
      </w:r>
    </w:p>
    <w:p w:rsidR="008E3D4E" w:rsidRDefault="00DE6CCF" w:rsidP="00A93AB4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Nadat de locatie is vrijgeven door de politie of de opdrachtgever dienen de afvalbakken te worden geleegd</w:t>
      </w:r>
      <w:r w:rsidR="008E3D4E">
        <w:rPr>
          <w:rFonts w:ascii="Corbel" w:eastAsia="Calibri" w:hAnsi="Corbel" w:cs="Corbel"/>
          <w:bCs/>
          <w:sz w:val="21"/>
          <w:szCs w:val="21"/>
        </w:rPr>
        <w:t xml:space="preserve"> en dient het schoonmaakgebied te worden geveegd</w:t>
      </w:r>
      <w:r>
        <w:rPr>
          <w:rFonts w:ascii="Corbel" w:eastAsia="Calibri" w:hAnsi="Corbel" w:cs="Corbel"/>
          <w:bCs/>
          <w:sz w:val="21"/>
          <w:szCs w:val="21"/>
        </w:rPr>
        <w:t xml:space="preserve">. </w:t>
      </w:r>
      <w:r w:rsidR="008E3D4E" w:rsidRPr="00F70EAF">
        <w:rPr>
          <w:rFonts w:ascii="Corbel" w:eastAsia="Calibri" w:hAnsi="Corbel" w:cs="Corbel"/>
          <w:bCs/>
          <w:sz w:val="21"/>
          <w:szCs w:val="21"/>
        </w:rPr>
        <w:t xml:space="preserve">Hierbij wordt ook het afval gescheiden opgehaald. </w:t>
      </w:r>
      <w:r>
        <w:rPr>
          <w:rFonts w:ascii="Corbel" w:eastAsia="Calibri" w:hAnsi="Corbel" w:cs="Corbel"/>
          <w:bCs/>
          <w:sz w:val="21"/>
          <w:szCs w:val="21"/>
        </w:rPr>
        <w:t>Zie bijlage voor de locaties en tijden.</w:t>
      </w:r>
    </w:p>
    <w:p w:rsidR="00A93AB4" w:rsidRDefault="00DE6CCF" w:rsidP="00A93AB4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8E3D4E">
        <w:rPr>
          <w:rFonts w:ascii="Corbel" w:eastAsia="Calibri" w:hAnsi="Corbel" w:cs="Corbel"/>
          <w:bCs/>
          <w:sz w:val="21"/>
          <w:szCs w:val="21"/>
        </w:rPr>
        <w:t>Na afloop van de wedstrijd</w:t>
      </w:r>
      <w:r w:rsidR="008E3D4E" w:rsidRPr="00F70EAF">
        <w:rPr>
          <w:rFonts w:ascii="Corbel" w:eastAsia="Calibri" w:hAnsi="Corbel" w:cs="Corbel"/>
          <w:bCs/>
          <w:sz w:val="21"/>
          <w:szCs w:val="21"/>
        </w:rPr>
        <w:t xml:space="preserve"> gaat er een team </w:t>
      </w:r>
      <w:r w:rsidR="008E3D4E">
        <w:rPr>
          <w:rFonts w:ascii="Corbel" w:eastAsia="Calibri" w:hAnsi="Corbel" w:cs="Corbel"/>
          <w:bCs/>
          <w:sz w:val="21"/>
          <w:szCs w:val="21"/>
        </w:rPr>
        <w:t>van de aannemer (</w:t>
      </w:r>
      <w:r w:rsidR="008E3D4E" w:rsidRPr="00F70EAF">
        <w:rPr>
          <w:rFonts w:ascii="Corbel" w:eastAsia="Calibri" w:hAnsi="Corbel" w:cs="Corbel"/>
          <w:bCs/>
          <w:sz w:val="21"/>
          <w:szCs w:val="21"/>
        </w:rPr>
        <w:t>inclusief voertuigen en materiaal</w:t>
      </w:r>
      <w:r w:rsidR="008E3D4E">
        <w:rPr>
          <w:rFonts w:ascii="Corbel" w:eastAsia="Calibri" w:hAnsi="Corbel" w:cs="Corbel"/>
          <w:bCs/>
          <w:sz w:val="21"/>
          <w:szCs w:val="21"/>
        </w:rPr>
        <w:t>)</w:t>
      </w:r>
      <w:r w:rsidR="008E3D4E" w:rsidRPr="00F70EAF">
        <w:rPr>
          <w:rFonts w:ascii="Corbel" w:eastAsia="Calibri" w:hAnsi="Corbel" w:cs="Corbel"/>
          <w:bCs/>
          <w:sz w:val="21"/>
          <w:szCs w:val="21"/>
        </w:rPr>
        <w:t xml:space="preserve"> de locaties af om deze</w:t>
      </w:r>
      <w:r w:rsidR="008E3D4E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8E3D4E" w:rsidRPr="00F70EAF">
        <w:rPr>
          <w:rFonts w:ascii="Corbel" w:eastAsia="Calibri" w:hAnsi="Corbel" w:cs="Corbel"/>
          <w:bCs/>
          <w:sz w:val="21"/>
          <w:szCs w:val="21"/>
        </w:rPr>
        <w:t xml:space="preserve">schoon op te leveren. </w:t>
      </w:r>
    </w:p>
    <w:p w:rsidR="00BA3032" w:rsidRPr="00F70EAF" w:rsidRDefault="00BA3032" w:rsidP="00BA3032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 xml:space="preserve">De locaties dienen de dag na </w:t>
      </w:r>
      <w:r w:rsidR="00A25135">
        <w:rPr>
          <w:rFonts w:ascii="Corbel" w:eastAsia="Calibri" w:hAnsi="Corbel" w:cs="Corbel"/>
          <w:bCs/>
          <w:sz w:val="21"/>
          <w:szCs w:val="21"/>
        </w:rPr>
        <w:t>het evenement</w:t>
      </w:r>
      <w:r w:rsidR="00865113">
        <w:rPr>
          <w:rFonts w:ascii="Corbel" w:eastAsia="Calibri" w:hAnsi="Corbel" w:cs="Corbel"/>
          <w:bCs/>
          <w:sz w:val="21"/>
          <w:szCs w:val="21"/>
        </w:rPr>
        <w:t xml:space="preserve"> om 07</w:t>
      </w:r>
      <w:r>
        <w:rPr>
          <w:rFonts w:ascii="Corbel" w:eastAsia="Calibri" w:hAnsi="Corbel" w:cs="Corbel"/>
          <w:bCs/>
          <w:sz w:val="21"/>
          <w:szCs w:val="21"/>
        </w:rPr>
        <w:t>.00 uur te voldoen aan het geëiste kwaliteitsniveau.</w:t>
      </w:r>
    </w:p>
    <w:p w:rsidR="00285D89" w:rsidRDefault="00285D89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DE6CCF" w:rsidRPr="00F70EAF" w:rsidRDefault="00DE6CCF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285D89" w:rsidRPr="00F70EAF" w:rsidRDefault="007836BA" w:rsidP="00285D89">
      <w:pPr>
        <w:pStyle w:val="Lijstalinea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rbel" w:eastAsia="Calibri" w:hAnsi="Corbel" w:cs="Corbel"/>
          <w:b/>
          <w:bCs/>
          <w:szCs w:val="21"/>
          <w:u w:val="single"/>
        </w:rPr>
      </w:pPr>
      <w:r>
        <w:rPr>
          <w:rFonts w:ascii="Corbel" w:eastAsia="Calibri" w:hAnsi="Corbel" w:cs="Corbel"/>
          <w:b/>
          <w:bCs/>
          <w:szCs w:val="21"/>
          <w:u w:val="single"/>
        </w:rPr>
        <w:t>Voetbalwedstrijden</w:t>
      </w:r>
    </w:p>
    <w:p w:rsidR="00285D89" w:rsidRPr="007508B6" w:rsidRDefault="007508B6" w:rsidP="007508B6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4D22B5">
        <w:rPr>
          <w:rFonts w:ascii="Corbel" w:eastAsia="Calibri" w:hAnsi="Corbel" w:cs="Corbel"/>
          <w:bCs/>
          <w:sz w:val="21"/>
          <w:szCs w:val="21"/>
        </w:rPr>
        <w:t xml:space="preserve">De start- en eindtijden </w:t>
      </w:r>
      <w:r w:rsidR="0009515F" w:rsidRPr="004D22B5">
        <w:rPr>
          <w:rFonts w:ascii="Corbel" w:eastAsia="Calibri" w:hAnsi="Corbel" w:cs="Corbel"/>
          <w:bCs/>
          <w:sz w:val="21"/>
          <w:szCs w:val="21"/>
        </w:rPr>
        <w:t xml:space="preserve">van de voetbalwedstrijden </w:t>
      </w:r>
      <w:r w:rsidRPr="004D22B5">
        <w:rPr>
          <w:rFonts w:ascii="Corbel" w:eastAsia="Calibri" w:hAnsi="Corbel" w:cs="Corbel"/>
          <w:bCs/>
          <w:sz w:val="21"/>
          <w:szCs w:val="21"/>
        </w:rPr>
        <w:t>zullen een maand voor het evenement door Opdrachtgever worden verstrekt.</w:t>
      </w:r>
      <w:r w:rsidRPr="007508B6">
        <w:rPr>
          <w:rFonts w:ascii="Corbel" w:eastAsia="Calibri" w:hAnsi="Corbel" w:cs="Corbel"/>
          <w:bCs/>
          <w:sz w:val="21"/>
          <w:szCs w:val="21"/>
        </w:rPr>
        <w:t xml:space="preserve"> </w:t>
      </w:r>
    </w:p>
    <w:p w:rsidR="007508B6" w:rsidRPr="00F70EAF" w:rsidRDefault="007508B6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285D89" w:rsidRDefault="00285D89" w:rsidP="00285D89">
      <w:pPr>
        <w:pStyle w:val="Lijstalinea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Reiniging</w:t>
      </w:r>
      <w:r w:rsidR="00BA3032">
        <w:rPr>
          <w:rFonts w:ascii="Corbel" w:eastAsia="Calibri" w:hAnsi="Corbel" w:cs="Corbel"/>
          <w:bCs/>
          <w:sz w:val="21"/>
          <w:szCs w:val="21"/>
        </w:rPr>
        <w:t xml:space="preserve"> schoonmaakgebied</w:t>
      </w:r>
    </w:p>
    <w:p w:rsidR="00985DA6" w:rsidRPr="00985DA6" w:rsidRDefault="00985DA6" w:rsidP="00985DA6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Nadat de locatie is vrijgeven door de politie of de opdrachtgever dienen de afvalbakken te worden geleegd</w:t>
      </w:r>
      <w:r w:rsidR="008E3D4E">
        <w:rPr>
          <w:rFonts w:ascii="Corbel" w:eastAsia="Calibri" w:hAnsi="Corbel" w:cs="Corbel"/>
          <w:bCs/>
          <w:sz w:val="21"/>
          <w:szCs w:val="21"/>
        </w:rPr>
        <w:t xml:space="preserve"> en dient het schoonmaakgebied te worden geveegd</w:t>
      </w:r>
      <w:r>
        <w:rPr>
          <w:rFonts w:ascii="Corbel" w:eastAsia="Calibri" w:hAnsi="Corbel" w:cs="Corbel"/>
          <w:bCs/>
          <w:sz w:val="21"/>
          <w:szCs w:val="21"/>
        </w:rPr>
        <w:t>.</w:t>
      </w:r>
      <w:r w:rsidR="008E3D4E" w:rsidRPr="008E3D4E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8E3D4E" w:rsidRPr="00F70EAF">
        <w:rPr>
          <w:rFonts w:ascii="Corbel" w:eastAsia="Calibri" w:hAnsi="Corbel" w:cs="Corbel"/>
          <w:bCs/>
          <w:sz w:val="21"/>
          <w:szCs w:val="21"/>
        </w:rPr>
        <w:t>Hierbij wordt ook het afval gescheiden opgehaald.</w:t>
      </w:r>
      <w:r w:rsidR="008E3D4E">
        <w:rPr>
          <w:rFonts w:ascii="Corbel" w:eastAsia="Calibri" w:hAnsi="Corbel" w:cs="Corbel"/>
          <w:bCs/>
          <w:sz w:val="21"/>
          <w:szCs w:val="21"/>
        </w:rPr>
        <w:t xml:space="preserve"> Zie bijlage voor de locaties en tijden.</w:t>
      </w:r>
    </w:p>
    <w:p w:rsidR="00285D89" w:rsidRDefault="00BA3032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Na afloop van de wedstrijd</w:t>
      </w:r>
      <w:r w:rsidR="00285D89" w:rsidRPr="00F70EAF">
        <w:rPr>
          <w:rFonts w:ascii="Corbel" w:eastAsia="Calibri" w:hAnsi="Corbel" w:cs="Corbel"/>
          <w:bCs/>
          <w:sz w:val="21"/>
          <w:szCs w:val="21"/>
        </w:rPr>
        <w:t xml:space="preserve"> gaat er een team </w:t>
      </w:r>
      <w:r>
        <w:rPr>
          <w:rFonts w:ascii="Corbel" w:eastAsia="Calibri" w:hAnsi="Corbel" w:cs="Corbel"/>
          <w:bCs/>
          <w:sz w:val="21"/>
          <w:szCs w:val="21"/>
        </w:rPr>
        <w:t>van de aannemer</w:t>
      </w:r>
      <w:r w:rsidR="00285D89">
        <w:rPr>
          <w:rFonts w:ascii="Corbel" w:eastAsia="Calibri" w:hAnsi="Corbel" w:cs="Corbel"/>
          <w:bCs/>
          <w:sz w:val="21"/>
          <w:szCs w:val="21"/>
        </w:rPr>
        <w:t xml:space="preserve"> (</w:t>
      </w:r>
      <w:r w:rsidR="00285D89" w:rsidRPr="00F70EAF">
        <w:rPr>
          <w:rFonts w:ascii="Corbel" w:eastAsia="Calibri" w:hAnsi="Corbel" w:cs="Corbel"/>
          <w:bCs/>
          <w:sz w:val="21"/>
          <w:szCs w:val="21"/>
        </w:rPr>
        <w:t>inclusief voertuigen en materiaal</w:t>
      </w:r>
      <w:r w:rsidR="00285D89">
        <w:rPr>
          <w:rFonts w:ascii="Corbel" w:eastAsia="Calibri" w:hAnsi="Corbel" w:cs="Corbel"/>
          <w:bCs/>
          <w:sz w:val="21"/>
          <w:szCs w:val="21"/>
        </w:rPr>
        <w:t>)</w:t>
      </w:r>
      <w:r w:rsidR="00285D89" w:rsidRPr="00F70EAF">
        <w:rPr>
          <w:rFonts w:ascii="Corbel" w:eastAsia="Calibri" w:hAnsi="Corbel" w:cs="Corbel"/>
          <w:bCs/>
          <w:sz w:val="21"/>
          <w:szCs w:val="21"/>
        </w:rPr>
        <w:t xml:space="preserve"> de locaties af om deze</w:t>
      </w:r>
      <w:r w:rsidR="00285D89">
        <w:rPr>
          <w:rFonts w:ascii="Corbel" w:eastAsia="Calibri" w:hAnsi="Corbel" w:cs="Corbel"/>
          <w:bCs/>
          <w:sz w:val="21"/>
          <w:szCs w:val="21"/>
        </w:rPr>
        <w:t xml:space="preserve"> </w:t>
      </w:r>
      <w:r w:rsidR="00285D89" w:rsidRPr="00F70EAF">
        <w:rPr>
          <w:rFonts w:ascii="Corbel" w:eastAsia="Calibri" w:hAnsi="Corbel" w:cs="Corbel"/>
          <w:bCs/>
          <w:sz w:val="21"/>
          <w:szCs w:val="21"/>
        </w:rPr>
        <w:t xml:space="preserve">schoon op te leveren. </w:t>
      </w:r>
    </w:p>
    <w:p w:rsidR="00BA3032" w:rsidRPr="00F70EAF" w:rsidRDefault="00BA3032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>
        <w:rPr>
          <w:rFonts w:ascii="Corbel" w:eastAsia="Calibri" w:hAnsi="Corbel" w:cs="Corbel"/>
          <w:bCs/>
          <w:sz w:val="21"/>
          <w:szCs w:val="21"/>
        </w:rPr>
        <w:t>De locaties die</w:t>
      </w:r>
      <w:r w:rsidR="00865113">
        <w:rPr>
          <w:rFonts w:ascii="Corbel" w:eastAsia="Calibri" w:hAnsi="Corbel" w:cs="Corbel"/>
          <w:bCs/>
          <w:sz w:val="21"/>
          <w:szCs w:val="21"/>
        </w:rPr>
        <w:t>nen de dag na de wedstrijd om 07</w:t>
      </w:r>
      <w:r>
        <w:rPr>
          <w:rFonts w:ascii="Corbel" w:eastAsia="Calibri" w:hAnsi="Corbel" w:cs="Corbel"/>
          <w:bCs/>
          <w:sz w:val="21"/>
          <w:szCs w:val="21"/>
        </w:rPr>
        <w:t>.00 uur te voldoen aan het geëiste kwaliteitsniveau.</w:t>
      </w:r>
    </w:p>
    <w:p w:rsidR="00285D89" w:rsidRPr="00F70EAF" w:rsidRDefault="00285D89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D2532B" w:rsidRDefault="00D2532B">
      <w:pPr>
        <w:spacing w:line="280" w:lineRule="atLeast"/>
        <w:rPr>
          <w:rFonts w:ascii="Corbel" w:eastAsia="Calibri" w:hAnsi="Corbel" w:cs="Corbel"/>
          <w:b/>
          <w:bCs/>
          <w:u w:val="single"/>
        </w:rPr>
      </w:pPr>
      <w:r>
        <w:rPr>
          <w:rFonts w:ascii="Corbel" w:eastAsia="Calibri" w:hAnsi="Corbel" w:cs="Corbel"/>
          <w:b/>
          <w:bCs/>
          <w:u w:val="single"/>
        </w:rPr>
        <w:br w:type="page"/>
      </w:r>
    </w:p>
    <w:p w:rsidR="00285D89" w:rsidRPr="00D12FF7" w:rsidRDefault="00285D89" w:rsidP="00D12FF7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285D89" w:rsidRPr="00F70EAF" w:rsidRDefault="00285D89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/>
          <w:bCs/>
          <w:sz w:val="21"/>
          <w:szCs w:val="21"/>
          <w:u w:val="single"/>
        </w:rPr>
      </w:pPr>
      <w:r w:rsidRPr="00F70EAF">
        <w:rPr>
          <w:rFonts w:ascii="Corbel" w:eastAsia="Calibri" w:hAnsi="Corbel" w:cs="Corbel"/>
          <w:b/>
          <w:bCs/>
          <w:sz w:val="21"/>
          <w:szCs w:val="21"/>
          <w:u w:val="single"/>
        </w:rPr>
        <w:t xml:space="preserve">Aanvullende Uitvoeringseisen </w:t>
      </w:r>
    </w:p>
    <w:p w:rsidR="00285D89" w:rsidRPr="00F70EAF" w:rsidRDefault="00285D89" w:rsidP="00285D89">
      <w:pPr>
        <w:widowControl w:val="0"/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</w:p>
    <w:p w:rsidR="00285D89" w:rsidRPr="00F70EAF" w:rsidRDefault="00285D89" w:rsidP="00285D89">
      <w:pPr>
        <w:pStyle w:val="Lijstalinea"/>
        <w:numPr>
          <w:ilvl w:val="0"/>
          <w:numId w:val="27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Alleen inzet van elektrische bladblazers toegestaan</w:t>
      </w:r>
      <w:r>
        <w:rPr>
          <w:rFonts w:ascii="Corbel" w:eastAsia="Calibri" w:hAnsi="Corbel" w:cs="Corbel"/>
          <w:bCs/>
          <w:sz w:val="21"/>
          <w:szCs w:val="21"/>
        </w:rPr>
        <w:t>.</w:t>
      </w:r>
    </w:p>
    <w:p w:rsidR="00285D89" w:rsidRPr="00F70EAF" w:rsidRDefault="00285D89" w:rsidP="00285D89">
      <w:pPr>
        <w:pStyle w:val="Lijstalinea"/>
        <w:numPr>
          <w:ilvl w:val="0"/>
          <w:numId w:val="27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 xml:space="preserve">Inzet </w:t>
      </w:r>
      <w:r>
        <w:rPr>
          <w:rFonts w:ascii="Corbel" w:eastAsia="Calibri" w:hAnsi="Corbel" w:cs="Corbel"/>
          <w:bCs/>
          <w:sz w:val="21"/>
          <w:szCs w:val="21"/>
        </w:rPr>
        <w:t>van trekkers is niet toegestaan.</w:t>
      </w:r>
    </w:p>
    <w:p w:rsidR="00285D89" w:rsidRPr="00F70EAF" w:rsidRDefault="00285D89" w:rsidP="00285D89">
      <w:pPr>
        <w:pStyle w:val="Lijstalinea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Corbel" w:eastAsia="Calibri" w:hAnsi="Corbel" w:cs="Corbel"/>
          <w:bCs/>
          <w:sz w:val="21"/>
          <w:szCs w:val="21"/>
        </w:rPr>
      </w:pPr>
      <w:r w:rsidRPr="00F70EAF">
        <w:rPr>
          <w:rFonts w:ascii="Corbel" w:eastAsia="Calibri" w:hAnsi="Corbel" w:cs="Corbel"/>
          <w:bCs/>
          <w:sz w:val="21"/>
          <w:szCs w:val="21"/>
        </w:rPr>
        <w:t>De verwerkingskosten voor het afval worden achteraf op basis van het daadwerkelijke afgevoerde gewicht doorberekend</w:t>
      </w:r>
      <w:r w:rsidR="004D22B5">
        <w:rPr>
          <w:rFonts w:ascii="Corbel" w:eastAsia="Calibri" w:hAnsi="Corbel" w:cs="Corbel"/>
          <w:bCs/>
          <w:sz w:val="21"/>
          <w:szCs w:val="21"/>
        </w:rPr>
        <w:t xml:space="preserve"> of afval moet worden gestort op een stortlocatie binnen 10 km. </w:t>
      </w:r>
    </w:p>
    <w:p w:rsidR="000B46D8" w:rsidRDefault="000B46D8"/>
    <w:sectPr w:rsidR="000B46D8" w:rsidSect="007063C8">
      <w:footerReference w:type="even" r:id="rId9"/>
      <w:footerReference w:type="default" r:id="rId10"/>
      <w:headerReference w:type="first" r:id="rId11"/>
      <w:pgSz w:w="11906" w:h="16838"/>
      <w:pgMar w:top="1418" w:right="567" w:bottom="1418" w:left="1418" w:header="709" w:footer="709" w:gutter="0"/>
      <w:pgNumType w:chapStyle="1"/>
      <w:cols w:space="708"/>
      <w:titlePg/>
      <w:docGrid w:linePitch="2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778" w:rsidRDefault="00A42778">
      <w:r>
        <w:separator/>
      </w:r>
    </w:p>
  </w:endnote>
  <w:endnote w:type="continuationSeparator" w:id="0">
    <w:p w:rsidR="00A42778" w:rsidRDefault="00A4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44" w:rsidRDefault="00285D89" w:rsidP="00FC6201">
    <w:pPr>
      <w:pStyle w:val="Voettekst"/>
      <w:framePr w:wrap="none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121344" w:rsidRDefault="00CA644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44" w:rsidRPr="007063C8" w:rsidRDefault="00285D89" w:rsidP="00FC6201">
    <w:pPr>
      <w:pStyle w:val="Voettekst"/>
      <w:framePr w:wrap="none" w:vAnchor="text" w:hAnchor="margin" w:xAlign="center" w:y="1"/>
      <w:rPr>
        <w:rStyle w:val="Paginanummer"/>
        <w:rFonts w:ascii="Corbel" w:hAnsi="Corbel"/>
        <w:sz w:val="20"/>
        <w:szCs w:val="20"/>
      </w:rPr>
    </w:pPr>
    <w:r w:rsidRPr="007063C8">
      <w:rPr>
        <w:rStyle w:val="Paginanummer"/>
        <w:rFonts w:ascii="Corbel" w:hAnsi="Corbel"/>
        <w:sz w:val="20"/>
        <w:szCs w:val="20"/>
      </w:rPr>
      <w:fldChar w:fldCharType="begin"/>
    </w:r>
    <w:r w:rsidRPr="007063C8">
      <w:rPr>
        <w:rStyle w:val="Paginanummer"/>
        <w:rFonts w:ascii="Corbel" w:hAnsi="Corbel"/>
        <w:sz w:val="20"/>
        <w:szCs w:val="20"/>
      </w:rPr>
      <w:instrText xml:space="preserve">PAGE  </w:instrText>
    </w:r>
    <w:r w:rsidRPr="007063C8">
      <w:rPr>
        <w:rStyle w:val="Paginanummer"/>
        <w:rFonts w:ascii="Corbel" w:hAnsi="Corbel"/>
        <w:sz w:val="20"/>
        <w:szCs w:val="20"/>
      </w:rPr>
      <w:fldChar w:fldCharType="separate"/>
    </w:r>
    <w:r w:rsidR="00CA6448">
      <w:rPr>
        <w:rStyle w:val="Paginanummer"/>
        <w:rFonts w:ascii="Corbel" w:hAnsi="Corbel"/>
        <w:noProof/>
        <w:sz w:val="20"/>
        <w:szCs w:val="20"/>
      </w:rPr>
      <w:t>2</w:t>
    </w:r>
    <w:r w:rsidRPr="007063C8">
      <w:rPr>
        <w:rStyle w:val="Paginanummer"/>
        <w:rFonts w:ascii="Corbel" w:hAnsi="Corbel"/>
        <w:sz w:val="20"/>
        <w:szCs w:val="20"/>
      </w:rPr>
      <w:fldChar w:fldCharType="end"/>
    </w:r>
  </w:p>
  <w:p w:rsidR="00121344" w:rsidRDefault="00285D89" w:rsidP="009D7087">
    <w:pPr>
      <w:pStyle w:val="Voettekst"/>
      <w:tabs>
        <w:tab w:val="clear" w:pos="4513"/>
        <w:tab w:val="clear" w:pos="9026"/>
        <w:tab w:val="left" w:pos="6969"/>
      </w:tabs>
    </w:pPr>
    <w:r>
      <w:rPr>
        <w:rFonts w:ascii="Helvetica" w:hAnsi="Helvetica" w:cs="Helvetica"/>
        <w:noProof/>
      </w:rPr>
      <w:drawing>
        <wp:anchor distT="0" distB="0" distL="114300" distR="114300" simplePos="0" relativeHeight="251659264" behindDoc="0" locked="0" layoutInCell="1" allowOverlap="1" wp14:anchorId="3CE3A84B" wp14:editId="04BC23A9">
          <wp:simplePos x="0" y="0"/>
          <wp:positionH relativeFrom="column">
            <wp:posOffset>-432435</wp:posOffset>
          </wp:positionH>
          <wp:positionV relativeFrom="paragraph">
            <wp:posOffset>65405</wp:posOffset>
          </wp:positionV>
          <wp:extent cx="800735" cy="489585"/>
          <wp:effectExtent l="0" t="0" r="12065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7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  <w:p w:rsidR="00121344" w:rsidRDefault="00285D89">
    <w:pPr>
      <w:pStyle w:val="Voet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778" w:rsidRDefault="00A42778">
      <w:r>
        <w:separator/>
      </w:r>
    </w:p>
  </w:footnote>
  <w:footnote w:type="continuationSeparator" w:id="0">
    <w:p w:rsidR="00A42778" w:rsidRDefault="00A42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381DDD" w:rsidRPr="00F26845" w:rsidTr="00930FE1">
      <w:tc>
        <w:tcPr>
          <w:tcW w:w="6464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381DDD" w:rsidRPr="00F26845" w:rsidRDefault="00381DDD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F26845">
            <w:rPr>
              <w:rFonts w:ascii="Corbel" w:hAnsi="Corbel"/>
              <w:sz w:val="16"/>
              <w:szCs w:val="16"/>
            </w:rPr>
            <w:t>Gemeente Amsterdam</w:t>
          </w:r>
        </w:p>
        <w:p w:rsidR="00381DDD" w:rsidRPr="00F26845" w:rsidRDefault="00381DDD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F26845">
            <w:rPr>
              <w:rFonts w:ascii="Corbel" w:hAnsi="Corbel"/>
              <w:sz w:val="16"/>
              <w:szCs w:val="16"/>
            </w:rPr>
            <w:t xml:space="preserve">AI </w:t>
          </w:r>
          <w:r w:rsidR="00F26845">
            <w:rPr>
              <w:rFonts w:ascii="Corbel" w:hAnsi="Corbel"/>
              <w:sz w:val="16"/>
              <w:szCs w:val="16"/>
            </w:rPr>
            <w:t>2020-0081</w:t>
          </w:r>
          <w:r w:rsidRPr="00F26845">
            <w:rPr>
              <w:rFonts w:ascii="Corbel" w:hAnsi="Corbel"/>
              <w:sz w:val="16"/>
              <w:szCs w:val="16"/>
            </w:rPr>
            <w:t xml:space="preserve"> Reiniging evenementen </w:t>
          </w:r>
        </w:p>
        <w:p w:rsidR="00381DDD" w:rsidRPr="00F26845" w:rsidRDefault="00381DDD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F26845">
            <w:rPr>
              <w:rFonts w:ascii="Corbel" w:hAnsi="Corbel"/>
              <w:sz w:val="16"/>
              <w:szCs w:val="16"/>
            </w:rPr>
            <w:t>Programma van Eisen Arenagebied</w:t>
          </w:r>
        </w:p>
      </w:tc>
      <w:tc>
        <w:tcPr>
          <w:tcW w:w="249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381DDD" w:rsidRPr="00F26845" w:rsidRDefault="00381DDD" w:rsidP="00930FE1">
          <w:pPr>
            <w:pStyle w:val="Koptekst"/>
            <w:rPr>
              <w:rFonts w:ascii="Corbel" w:hAnsi="Corbel"/>
              <w:noProof/>
              <w:sz w:val="16"/>
              <w:szCs w:val="16"/>
            </w:rPr>
          </w:pPr>
          <w:r w:rsidRPr="00F26845">
            <w:rPr>
              <w:rFonts w:ascii="Corbel" w:hAnsi="Corbel"/>
              <w:noProof/>
              <w:sz w:val="16"/>
              <w:szCs w:val="16"/>
            </w:rPr>
            <w:t>Versie 1</w:t>
          </w:r>
        </w:p>
        <w:p w:rsidR="00381DDD" w:rsidRPr="00F26845" w:rsidRDefault="00F26845" w:rsidP="00930FE1">
          <w:pPr>
            <w:pStyle w:val="Koptekst"/>
            <w:rPr>
              <w:rFonts w:ascii="Corbel" w:hAnsi="Corbel"/>
              <w:noProof/>
              <w:sz w:val="16"/>
              <w:szCs w:val="16"/>
            </w:rPr>
          </w:pPr>
          <w:r>
            <w:rPr>
              <w:rFonts w:ascii="Corbel" w:hAnsi="Corbel"/>
              <w:noProof/>
              <w:sz w:val="16"/>
              <w:szCs w:val="16"/>
            </w:rPr>
            <w:t>13-05-2020</w:t>
          </w:r>
        </w:p>
        <w:p w:rsidR="00381DDD" w:rsidRPr="00F26845" w:rsidRDefault="00381DDD" w:rsidP="00930FE1">
          <w:pPr>
            <w:pStyle w:val="Koptekst"/>
            <w:rPr>
              <w:rFonts w:ascii="Corbel" w:hAnsi="Corbel"/>
              <w:sz w:val="16"/>
              <w:szCs w:val="16"/>
            </w:rPr>
          </w:pPr>
          <w:r w:rsidRPr="00F26845">
            <w:rPr>
              <w:rFonts w:ascii="Corbel" w:hAnsi="Corbel"/>
              <w:noProof/>
              <w:sz w:val="16"/>
              <w:szCs w:val="16"/>
            </w:rPr>
            <w:t xml:space="preserve">Pagina </w:t>
          </w:r>
          <w:r w:rsidRPr="00F26845">
            <w:rPr>
              <w:rFonts w:ascii="Corbel" w:hAnsi="Corbel"/>
              <w:noProof/>
              <w:sz w:val="16"/>
              <w:szCs w:val="16"/>
            </w:rPr>
            <w:fldChar w:fldCharType="begin"/>
          </w:r>
          <w:r w:rsidRPr="00F26845">
            <w:rPr>
              <w:rFonts w:ascii="Corbel" w:hAnsi="Corbel"/>
              <w:noProof/>
              <w:sz w:val="16"/>
              <w:szCs w:val="16"/>
            </w:rPr>
            <w:instrText xml:space="preserve"> PAGE </w:instrText>
          </w:r>
          <w:r w:rsidRPr="00F26845">
            <w:rPr>
              <w:rFonts w:ascii="Corbel" w:hAnsi="Corbel"/>
              <w:noProof/>
              <w:sz w:val="16"/>
              <w:szCs w:val="16"/>
            </w:rPr>
            <w:fldChar w:fldCharType="separate"/>
          </w:r>
          <w:r w:rsidR="00CA6448">
            <w:rPr>
              <w:rFonts w:ascii="Corbel" w:hAnsi="Corbel"/>
              <w:noProof/>
              <w:sz w:val="16"/>
              <w:szCs w:val="16"/>
            </w:rPr>
            <w:t>1</w:t>
          </w:r>
          <w:r w:rsidRPr="00F26845">
            <w:rPr>
              <w:rFonts w:ascii="Corbel" w:hAnsi="Corbel"/>
              <w:noProof/>
              <w:sz w:val="16"/>
              <w:szCs w:val="16"/>
            </w:rPr>
            <w:fldChar w:fldCharType="end"/>
          </w:r>
          <w:r w:rsidRPr="00F26845">
            <w:rPr>
              <w:rFonts w:ascii="Corbel" w:hAnsi="Corbel"/>
              <w:noProof/>
              <w:sz w:val="16"/>
              <w:szCs w:val="16"/>
            </w:rPr>
            <w:t xml:space="preserve"> van </w:t>
          </w:r>
          <w:r w:rsidRPr="00F26845">
            <w:rPr>
              <w:rFonts w:ascii="Corbel" w:hAnsi="Corbel"/>
              <w:noProof/>
              <w:sz w:val="16"/>
              <w:szCs w:val="16"/>
            </w:rPr>
            <w:fldChar w:fldCharType="begin"/>
          </w:r>
          <w:r w:rsidRPr="00F26845">
            <w:rPr>
              <w:rFonts w:ascii="Corbel" w:hAnsi="Corbel"/>
              <w:noProof/>
              <w:sz w:val="16"/>
              <w:szCs w:val="16"/>
            </w:rPr>
            <w:instrText xml:space="preserve"> NUMPAGES </w:instrText>
          </w:r>
          <w:r w:rsidRPr="00F26845">
            <w:rPr>
              <w:rFonts w:ascii="Corbel" w:hAnsi="Corbel"/>
              <w:noProof/>
              <w:sz w:val="16"/>
              <w:szCs w:val="16"/>
            </w:rPr>
            <w:fldChar w:fldCharType="separate"/>
          </w:r>
          <w:r w:rsidR="00CA6448">
            <w:rPr>
              <w:rFonts w:ascii="Corbel" w:hAnsi="Corbel"/>
              <w:noProof/>
              <w:sz w:val="16"/>
              <w:szCs w:val="16"/>
            </w:rPr>
            <w:t>2</w:t>
          </w:r>
          <w:r w:rsidRPr="00F26845">
            <w:rPr>
              <w:rFonts w:ascii="Corbel" w:hAnsi="Corbel"/>
              <w:noProof/>
              <w:sz w:val="16"/>
              <w:szCs w:val="16"/>
            </w:rPr>
            <w:fldChar w:fldCharType="end"/>
          </w:r>
        </w:p>
      </w:tc>
    </w:tr>
  </w:tbl>
  <w:p w:rsidR="00381DDD" w:rsidRPr="00F26845" w:rsidRDefault="00381DDD">
    <w:pPr>
      <w:pStyle w:val="Koptekst"/>
      <w:rPr>
        <w:rFonts w:ascii="Corbel" w:hAnsi="Corbe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39BD"/>
    <w:multiLevelType w:val="hybridMultilevel"/>
    <w:tmpl w:val="B5C834D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11C73E82"/>
    <w:multiLevelType w:val="hybridMultilevel"/>
    <w:tmpl w:val="9544C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5250B"/>
    <w:multiLevelType w:val="multilevel"/>
    <w:tmpl w:val="8378F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045D9B"/>
    <w:multiLevelType w:val="hybridMultilevel"/>
    <w:tmpl w:val="287CA75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0377B"/>
    <w:multiLevelType w:val="hybridMultilevel"/>
    <w:tmpl w:val="0CA8FD52"/>
    <w:lvl w:ilvl="0" w:tplc="42A0726C">
      <w:numFmt w:val="bullet"/>
      <w:lvlText w:val="-"/>
      <w:lvlJc w:val="left"/>
      <w:pPr>
        <w:ind w:left="720" w:hanging="360"/>
      </w:pPr>
      <w:rPr>
        <w:rFonts w:ascii="Corbel" w:eastAsia="Calibri" w:hAnsi="Corbel" w:cs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50BD0"/>
    <w:multiLevelType w:val="hybridMultilevel"/>
    <w:tmpl w:val="5260A56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73228"/>
    <w:multiLevelType w:val="hybridMultilevel"/>
    <w:tmpl w:val="EA3CB9C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9" w15:restartNumberingAfterBreak="0">
    <w:nsid w:val="4E350766"/>
    <w:multiLevelType w:val="hybridMultilevel"/>
    <w:tmpl w:val="1E3E9E88"/>
    <w:lvl w:ilvl="0" w:tplc="D182EDFA"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0352C"/>
    <w:multiLevelType w:val="hybridMultilevel"/>
    <w:tmpl w:val="5488675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4" w15:restartNumberingAfterBreak="0">
    <w:nsid w:val="70CE553B"/>
    <w:multiLevelType w:val="multilevel"/>
    <w:tmpl w:val="A8E4D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7A129D"/>
    <w:multiLevelType w:val="hybridMultilevel"/>
    <w:tmpl w:val="8CD09AC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309C0"/>
    <w:multiLevelType w:val="multilevel"/>
    <w:tmpl w:val="561491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15"/>
  </w:num>
  <w:num w:numId="5">
    <w:abstractNumId w:val="1"/>
  </w:num>
  <w:num w:numId="6">
    <w:abstractNumId w:val="8"/>
  </w:num>
  <w:num w:numId="7">
    <w:abstractNumId w:val="13"/>
  </w:num>
  <w:num w:numId="8">
    <w:abstractNumId w:val="12"/>
  </w:num>
  <w:num w:numId="9">
    <w:abstractNumId w:val="16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</w:num>
  <w:num w:numId="19">
    <w:abstractNumId w:val="12"/>
  </w:num>
  <w:num w:numId="20">
    <w:abstractNumId w:val="16"/>
  </w:num>
  <w:num w:numId="21">
    <w:abstractNumId w:val="1"/>
  </w:num>
  <w:num w:numId="22">
    <w:abstractNumId w:val="8"/>
  </w:num>
  <w:num w:numId="23">
    <w:abstractNumId w:val="13"/>
  </w:num>
  <w:num w:numId="24">
    <w:abstractNumId w:val="1"/>
  </w:num>
  <w:num w:numId="25">
    <w:abstractNumId w:val="1"/>
  </w:num>
  <w:num w:numId="26">
    <w:abstractNumId w:val="1"/>
  </w:num>
  <w:num w:numId="27">
    <w:abstractNumId w:val="2"/>
  </w:num>
  <w:num w:numId="28">
    <w:abstractNumId w:val="5"/>
  </w:num>
  <w:num w:numId="29">
    <w:abstractNumId w:val="10"/>
  </w:num>
  <w:num w:numId="30">
    <w:abstractNumId w:val="0"/>
  </w:num>
  <w:num w:numId="31">
    <w:abstractNumId w:val="3"/>
  </w:num>
  <w:num w:numId="32">
    <w:abstractNumId w:val="18"/>
  </w:num>
  <w:num w:numId="33">
    <w:abstractNumId w:val="6"/>
  </w:num>
  <w:num w:numId="34">
    <w:abstractNumId w:val="4"/>
  </w:num>
  <w:num w:numId="35">
    <w:abstractNumId w:val="17"/>
  </w:num>
  <w:num w:numId="36">
    <w:abstractNumId w:val="9"/>
  </w:num>
  <w:num w:numId="37">
    <w:abstractNumId w:val="14"/>
  </w:num>
  <w:num w:numId="3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D89"/>
    <w:rsid w:val="0006481A"/>
    <w:rsid w:val="0009515F"/>
    <w:rsid w:val="000B46D8"/>
    <w:rsid w:val="00177A29"/>
    <w:rsid w:val="001A0082"/>
    <w:rsid w:val="00206418"/>
    <w:rsid w:val="00285D89"/>
    <w:rsid w:val="002B5524"/>
    <w:rsid w:val="00381DDD"/>
    <w:rsid w:val="003B3222"/>
    <w:rsid w:val="004168C0"/>
    <w:rsid w:val="00424DED"/>
    <w:rsid w:val="00482A4F"/>
    <w:rsid w:val="004D22B5"/>
    <w:rsid w:val="00527398"/>
    <w:rsid w:val="00536430"/>
    <w:rsid w:val="00632123"/>
    <w:rsid w:val="00686764"/>
    <w:rsid w:val="006D7937"/>
    <w:rsid w:val="007508B6"/>
    <w:rsid w:val="007836BA"/>
    <w:rsid w:val="00802C4F"/>
    <w:rsid w:val="008104C5"/>
    <w:rsid w:val="00810E1F"/>
    <w:rsid w:val="008402D9"/>
    <w:rsid w:val="00865113"/>
    <w:rsid w:val="008E3D4E"/>
    <w:rsid w:val="009175F9"/>
    <w:rsid w:val="00963D1A"/>
    <w:rsid w:val="009761CF"/>
    <w:rsid w:val="00985DA6"/>
    <w:rsid w:val="009B0D92"/>
    <w:rsid w:val="00A03098"/>
    <w:rsid w:val="00A25135"/>
    <w:rsid w:val="00A3732E"/>
    <w:rsid w:val="00A42778"/>
    <w:rsid w:val="00A53085"/>
    <w:rsid w:val="00A90F3D"/>
    <w:rsid w:val="00A93AB4"/>
    <w:rsid w:val="00AA32FF"/>
    <w:rsid w:val="00AF2716"/>
    <w:rsid w:val="00BA3032"/>
    <w:rsid w:val="00BD0C39"/>
    <w:rsid w:val="00CA6448"/>
    <w:rsid w:val="00D12FF7"/>
    <w:rsid w:val="00D2532B"/>
    <w:rsid w:val="00D25C2F"/>
    <w:rsid w:val="00D3634A"/>
    <w:rsid w:val="00DE6CCF"/>
    <w:rsid w:val="00E30323"/>
    <w:rsid w:val="00EB1492"/>
    <w:rsid w:val="00EE58A6"/>
    <w:rsid w:val="00F12F0D"/>
    <w:rsid w:val="00F26845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C01730"/>
  <w15:docId w15:val="{733A327C-E433-4A4A-BB64-80BA0A36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85D89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285D89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85D89"/>
    <w:rPr>
      <w:rFonts w:ascii="Times New Roman" w:hAnsi="Times New Roman"/>
      <w:sz w:val="24"/>
      <w:szCs w:val="24"/>
    </w:rPr>
  </w:style>
  <w:style w:type="paragraph" w:styleId="Lijstalinea">
    <w:name w:val="List Paragraph"/>
    <w:basedOn w:val="Standaard"/>
    <w:uiPriority w:val="34"/>
    <w:qFormat/>
    <w:rsid w:val="00285D89"/>
    <w:pPr>
      <w:ind w:left="708"/>
    </w:pPr>
  </w:style>
  <w:style w:type="character" w:styleId="Paginanummer">
    <w:name w:val="page number"/>
    <w:basedOn w:val="Standaardalinea-lettertype"/>
    <w:uiPriority w:val="99"/>
    <w:unhideWhenUsed/>
    <w:rsid w:val="00285D89"/>
  </w:style>
  <w:style w:type="character" w:styleId="Verwijzingopmerking">
    <w:name w:val="annotation reference"/>
    <w:basedOn w:val="Standaardalinea-lettertype"/>
    <w:unhideWhenUsed/>
    <w:rsid w:val="00285D8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285D8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285D89"/>
    <w:rPr>
      <w:rFonts w:ascii="Times New Roman" w:hAnsi="Times New Roman"/>
      <w:sz w:val="20"/>
      <w:szCs w:val="20"/>
    </w:rPr>
  </w:style>
  <w:style w:type="paragraph" w:styleId="Ballontekst">
    <w:name w:val="Balloon Text"/>
    <w:basedOn w:val="Standaard"/>
    <w:link w:val="BallontekstChar"/>
    <w:rsid w:val="00285D8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85D89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63D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63D1A"/>
    <w:rPr>
      <w:rFonts w:ascii="Times New Roman" w:hAnsi="Times New Roman"/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381DDD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81DD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5C862-C9A5-4354-889C-EAC86C81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1A2B47D7.dotm</Template>
  <TotalTime>36</TotalTime>
  <Pages>2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Sinaij, Dianthe</dc:creator>
  <cp:lastModifiedBy>Sinaij, Dianthe</cp:lastModifiedBy>
  <cp:revision>13</cp:revision>
  <cp:lastPrinted>2019-11-04T09:01:00Z</cp:lastPrinted>
  <dcterms:created xsi:type="dcterms:W3CDTF">2019-11-04T07:37:00Z</dcterms:created>
  <dcterms:modified xsi:type="dcterms:W3CDTF">2020-05-13T14:08:00Z</dcterms:modified>
</cp:coreProperties>
</file>